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1513683" name="019f175d-d30d-74d3-b9f2-aab7728710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855290" name="019f175d-d30d-74d3-b9f2-aab7728710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5219936" name="019f176a-98e9-7053-9afc-b1a14a8d0b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434563" name="019f176a-98e9-7053-9afc-b1a14a8d0b7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2781219" name="019f1780-8fb6-74b0-83d6-752bb740f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084192" name="019f1780-8fb6-74b0-83d6-752bb740f82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314130" name="019f179a-e5bb-77b6-8641-5a89a0b33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835280" name="019f179a-e5bb-77b6-8641-5a89a0b3379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1387347" name="019f17a0-c4a9-7858-9531-8258eb86f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205091" name="019f17a0-c4a9-7858-9531-8258eb86fc8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0376780" name="019f17da-c622-7996-911f-50e753a7ce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175546" name="019f17da-c622-7996-911f-50e753a7ce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2125652" name="019f172a-5843-78f1-a500-e49b30abb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389667" name="019f172a-5843-78f1-a500-e49b30abba5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5494935" name="019f173e-0119-747e-b089-20290dcb7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921625" name="019f173e-0119-747e-b089-20290dcb7dd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7119999" name="019f174a-dfda-70d0-83b1-b4f1fbd77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125284" name="019f174a-dfda-70d0-83b1-b4f1fbd77dc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7344760" name="019f1760-5a1a-7f45-865b-f050866f4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195174" name="019f1760-5a1a-7f45-865b-f050866f47c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8677795" name="019f176b-bc8d-7271-815d-cdf04af490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170834" name="019f176b-bc8d-7271-815d-cdf04af490c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8139018" name="019f1781-4dee-7e42-9e3e-84957733b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666" name="019f1781-4dee-7e42-9e3e-84957733b62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5993773" name="019f179c-986b-7f82-9b48-ec75c56f5f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697317" name="019f179c-986b-7f82-9b48-ec75c56f5fc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2523191" name="019f17a4-b8e4-7b40-9089-c51ba3881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710003" name="019f17a4-b8e4-7b40-9089-c51ba388138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6386291" name="019f17db-b889-70b5-b544-1f652ffd8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259103" name="019f17db-b889-70b5-b544-1f652ffd880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4268691" name="019f172b-4fba-7692-93f1-7fbaf060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717785" name="019f172b-4fba-7692-93f1-7fbaf060d53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2448925" name="019f173e-ad5c-75d1-8a9b-0ea1f2b746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323314" name="019f173e-ad5c-75d1-8a9b-0ea1f2b746d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5477845" name="019f174b-669a-76b4-9e86-b3b97a404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872383" name="019f174b-669a-76b4-9e86-b3b97a404b8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5175344" name="019f175e-8b05-708c-a86a-d5ed9158e8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473408" name="019f175e-8b05-708c-a86a-d5ed9158e8a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7307762" name="019f176c-5df9-7d9a-ba2b-b04c95921f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755613" name="019f176c-5df9-7d9a-ba2b-b04c95921fa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532792" name="019f1781-b804-776c-9c17-78fb2e613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615482" name="019f1781-b804-776c-9c17-78fb2e61309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972504" name="019f179b-f6f2-73cf-97ca-91dafa6b4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855067" name="019f179b-f6f2-73cf-97ca-91dafa6b4a6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2140946" name="019f17a4-21cf-7117-8e4a-e3e84f5a27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020457" name="019f17a4-21cf-7117-8e4a-e3e84f5a27e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1047492" name="019f17dc-42e4-7e48-b633-42be341ff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299295" name="019f17dc-42e4-7e48-b633-42be341ff76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0548947" name="019f1731-1f1b-77d0-b4ae-c26e26f8e0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529739" name="019f1731-1f1b-77d0-b4ae-c26e26f8e0f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Wurde versiegelt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9862720" name="019f1743-bb3e-7793-aba4-2b6419020a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093959" name="019f1743-bb3e-7793-aba4-2b6419020aa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3995736" name="019f17be-2ec9-7fe5-ace6-789501a3f6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293013" name="019f17be-2ec9-7fe5-ace6-789501a3f64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3392828" name="019f17c0-df28-7144-bdf3-b5a99c4691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310643" name="019f17c0-df28-7144-bdf3-b5a99c46914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9841516" name="019f1754-5b3c-7891-ab2b-99b823110c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573656" name="019f1754-5b3c-7891-ab2b-99b823110c7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9806408" name="019f176f-9aa6-74ef-b845-65f0b36ee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588793" name="019f176f-9aa6-74ef-b845-65f0b36ee66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233231" name="019f1775-7c68-79a2-8f12-964d59a1be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022590" name="019f1775-7c68-79a2-8f12-964d59a1be8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7489516" name="019f1791-9238-7b57-88b2-a20e5fa3b7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404540" name="019f1791-9238-7b57-88b2-a20e5fa3b7c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75. WHG. Seiteneingang </w:t>
            </w:r>
          </w:p>
          <w:p>
            <w:pPr>
              <w:spacing w:before="0" w:after="0" w:line="240" w:lineRule="auto"/>
            </w:pPr>
            <w:r>
              <w:t>EG.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5522025" name="019f17ca-5c54-7746-8e23-4e9a42212f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453747" name="019f17ca-5c54-7746-8e23-4e9a42212fe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Cheminee</w:t>
            </w:r>
          </w:p>
        </w:tc>
        <w:tc>
          <w:p>
            <w:pPr>
              <w:spacing w:before="0" w:after="0" w:line="240" w:lineRule="auto"/>
            </w:pPr>
            <w:r>
              <w:t>Asbestschnüre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0791333" name="019f1728-2f08-77b5-b3a9-74bd9f4cf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524887" name="019f1728-2f08-77b5-b3a9-74bd9f4cf40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Cheminee</w:t>
            </w:r>
          </w:p>
        </w:tc>
        <w:tc>
          <w:p>
            <w:pPr>
              <w:spacing w:before="0" w:after="0" w:line="240" w:lineRule="auto"/>
            </w:pPr>
            <w:r>
              <w:t>Asbestschnüre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3675723" name="019f173d-259c-7b9e-86a1-9441b12ec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684320" name="019f173d-259c-7b9e-86a1-9441b12ec7f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Cheminee</w:t>
            </w:r>
          </w:p>
        </w:tc>
        <w:tc>
          <w:p>
            <w:pPr>
              <w:spacing w:before="0" w:after="0" w:line="240" w:lineRule="auto"/>
            </w:pPr>
            <w:r>
              <w:t>Asbestschnüre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9929084" name="019f174a-10a5-7a50-b8dc-912ca965b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961010" name="019f174a-10a5-7a50-b8dc-912ca965b5e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Wallisellerstrasse 75, Pfändwiesenstr. 2a,2b,4 Opfikon</w:t>
          </w:r>
        </w:p>
        <w:p>
          <w:pPr>
            <w:spacing w:before="0" w:after="0"/>
          </w:pPr>
          <w:r>
            <w:t>1031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